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  <w:p>
            <w:pPr>
              <w:spacing w:before="0" w:after="0" w:line="240" w:lineRule="auto"/>
            </w:pPr>
            <w:r>
              <w:t>EG / UG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Eternitrohr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5375786" name="b5d3cd80-eae2-11ef-af8c-e1a3a26713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611960" name="b5d3cd80-eae2-11ef-af8c-e1a3a267137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1472234" name="b4b63810-eaac-11ef-bcbe-ef4daa803a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624290" name="b4b63810-eaac-11ef-bcbe-ef4daa803ae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/ Wohnzimmer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2863178" name="d55f93e0-eaac-11ef-9814-e7e48d3672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672311" name="d55f93e0-eaac-11ef-9814-e7e48d36729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/ Wohnzimmer / Gang / WC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8985531" name="4e3b36c0-eaad-11ef-b751-1b2e48bd55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279300" name="4e3b36c0-eaad-11ef-b751-1b2e48bd552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27513" name="af8c1610-eaad-11ef-89bc-1705158eb4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854236" name="af8c1610-eaad-11ef-89bc-1705158eb4f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3894306" name="c43febe0-eaad-11ef-a2cf-018de5d7c8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05131" name="c43febe0-eaad-11ef-a2cf-018de5d7c82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1434904" name="e7c42d10-eaad-11ef-ab1b-f5a5d2698c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0274275" name="e7c42d10-eaad-11ef-ab1b-f5a5d2698c9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0661094" name="02e70b80-eaae-11ef-8db1-23f8a008fa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998706" name="02e70b80-eaae-11ef-8db1-23f8a008fa1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5071214" name="1da1d950-eaae-11ef-af1b-b7035180b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842164" name="1da1d950-eaae-11ef-af1b-b7035180b5b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8460827" name="de0683c0-eaaf-11ef-995f-873bf930db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145821" name="de0683c0-eaaf-11ef-995f-873bf930db8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8230329" name="2a442f30-eab0-11ef-9322-29d7756993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155782" name="2a442f30-eab0-11ef-9322-29d77569939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4045122" name="3dbf8500-eab0-11ef-b8ba-2318c72fc2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520404" name="3dbf8500-eab0-11ef-b8ba-2318c72fc2f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3301573" name="5eea93f0-eab0-11ef-bb35-67defec222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611758" name="5eea93f0-eab0-11ef-bb35-67defec2221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5579531" name="73de58f0-eab0-11ef-bcb2-f9b00ac30b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8116186" name="73de58f0-eab0-11ef-bcb2-f9b00ac30b0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5437914" name="545d65a0-eab2-11ef-87fe-5308d46a0c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898440" name="545d65a0-eab2-11ef-87fe-5308d46a0c4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8856380" name="73d79040-eab2-11ef-b09c-0d6130574e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366510" name="73d79040-eab2-11ef-b09c-0d6130574e9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5957487" name="8b48ff70-eab2-11ef-a1b3-6bedda55b6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526336" name="8b48ff70-eab2-11ef-a1b3-6bedda55b68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7726889" name="a3dca780-eab2-11ef-bf0a-8784d31f3e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710685" name="a3dca780-eab2-11ef-bf0a-8784d31f3ee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Dusche / 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0740733" name="bdeaba90-eab2-11ef-aa08-05e2bdce27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285246" name="bdeaba90-eab2-11ef-aa08-05e2bdce27c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4128739" name="e2ac5dc0-eab2-11ef-b498-0b00e72515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740930" name="e2ac5dc0-eab2-11ef-b498-0b00e725150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1739759" name="05f03a90-eab3-11ef-9afc-3f1357ba73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283692" name="05f03a90-eab3-11ef-9afc-3f1357ba73c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Alle Schlafzimmer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8188270" name="3c59fa30-eab3-11ef-a9e6-efa53cf01d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678172" name="3c59fa30-eab3-11ef-a9e6-efa53cf01d5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495093" name="66711fb0-eab3-11ef-be4a-3de6981003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797989" name="66711fb0-eab3-11ef-be4a-3de69810032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Tutilostrasse 11d, 9011 St. Gallen </w:t>
          </w:r>
        </w:p>
        <w:p>
          <w:pPr>
            <w:spacing w:before="0" w:after="0"/>
          </w:pPr>
          <w:r>
            <w:t>169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